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4147872" name="019e1bed-dab8-724b-b417-bb016bff56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509674" name="019e1bed-dab8-724b-b417-bb016bff56d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7150185" name="019e1bef-9e63-7905-8d1f-9908b3276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688924" name="019e1bef-9e63-7905-8d1f-9908b3276c9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815926" name="019e1bf6-51bc-7eab-8b03-06dfe735e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805447" name="019e1bf6-51bc-7eab-8b03-06dfe735e2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1488410" name="019e1c0b-0036-7485-a350-1a1a75f2a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73805" name="019e1c0b-0036-7485-a350-1a1a75f2a89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4641529" name="019e1c13-354d-7189-9e03-b4c31f63b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304338" name="019e1c13-354d-7189-9e03-b4c31f63bd9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9063737" name="019e1c1d-c8a5-7ce2-bc5f-a5d3f94a1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366690" name="019e1c1d-c8a5-7ce2-bc5f-a5d3f94a112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362088" name="019e1bff-1b6d-7ffd-b98c-a6d336ab2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738548" name="019e1bff-1b6d-7ffd-b98c-a6d336ab2d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0643884" name="019e1c01-f0fc-7d2b-ae2b-023f291923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512493" name="019e1c01-f0fc-7d2b-ae2b-023f291923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67206" name="019e1c06-aec3-7a89-8ca2-c2af68829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577126" name="019e1c06-aec3-7a89-8ca2-c2af6882937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9824565" name="019e1c0f-31bd-73df-b973-bd113224a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234704" name="019e1c0f-31bd-73df-b973-bd113224a5f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8558001" name="019e1c11-dddb-7218-8216-38ce844f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885712" name="019e1c11-dddb-7218-8216-38ce844fd75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008324" name="019e1c1c-f3e7-744d-9a62-b7b9835d3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110016" name="019e1c1c-f3e7-744d-9a62-b7b9835d30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6582925" name="019e1c23-c0dc-7efb-b6d1-f68886d25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020419" name="019e1c23-c0dc-7efb-b6d1-f68886d25c8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807270" name="019e1c02-a44b-7e79-bf9c-c46cd08aa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619893" name="019e1c02-a44b-7e79-bf9c-c46cd08aa6a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75039" name="019e1c03-4c0f-7472-a6bc-7df5b878c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117520" name="019e1c03-4c0f-7472-a6bc-7df5b878cdb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539484" name="019e1c0c-dbb5-79bd-93f1-e3d20b23f1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392721" name="019e1c0c-dbb5-79bd-93f1-e3d20b23f10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397301" name="019e1c18-018b-765c-be38-8edf90a94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576259" name="019e1c18-018b-765c-be38-8edf90a9404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6010182" name="019e1c1a-d500-7138-8861-b4c375d4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602794" name="019e1c1a-d500-7138-8861-b4c375d4c6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364099" name="019e4577-8805-7eab-af71-a42c853b76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414655" name="019e4577-8805-7eab-af71-a42c853b768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5202814" name="019e1c00-dadb-7b56-a254-941bbbb58b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158070" name="019e1c00-dadb-7b56-a254-941bbbb58b8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Deckputz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6782344" name="019e4567-1b5e-79c8-a9f9-6557eb77ce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036343" name="019e4567-1b5e-79c8-a9f9-6557eb77ce8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Deckputz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6063362" name="019e456e-1f4b-7b89-8954-a155f0865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165074" name="019e456e-1f4b-7b89-8954-a155f08650f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Grundputz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1267759" name="019e456e-d407-73b4-9a96-5e7b8b50e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483590" name="019e456e-d407-73b4-9a96-5e7b8b50e40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503433" name="019e4573-d498-7367-9108-0b1f6cf85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15055" name="019e4573-d498-7367-9108-0b1f6cf85a3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Oberstrasse 282, 9014 St. Gallen</w:t>
          </w:r>
        </w:p>
        <w:p>
          <w:pPr>
            <w:spacing w:before="0" w:after="0"/>
          </w:pPr>
          <w:r>
            <w:t>907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